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ABAF7" w14:textId="77777777" w:rsidR="00DA509A" w:rsidRPr="00757336" w:rsidRDefault="00940C71" w:rsidP="00FF06AA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757336">
        <w:rPr>
          <w:rFonts w:ascii="Calibri" w:hAnsi="Calibri" w:cs="Calibri"/>
          <w:sz w:val="20"/>
          <w:szCs w:val="20"/>
        </w:rPr>
        <w:tab/>
      </w:r>
      <w:r w:rsidRPr="00757336">
        <w:rPr>
          <w:rFonts w:ascii="Calibri" w:hAnsi="Calibri" w:cs="Calibri"/>
          <w:sz w:val="20"/>
          <w:szCs w:val="20"/>
        </w:rPr>
        <w:tab/>
      </w:r>
      <w:r w:rsidRPr="00757336">
        <w:rPr>
          <w:rFonts w:ascii="Calibri" w:hAnsi="Calibri" w:cs="Calibri"/>
          <w:sz w:val="20"/>
          <w:szCs w:val="20"/>
        </w:rPr>
        <w:tab/>
      </w:r>
      <w:r w:rsidRPr="00757336">
        <w:rPr>
          <w:rFonts w:ascii="Calibri" w:hAnsi="Calibri" w:cs="Calibri"/>
          <w:sz w:val="20"/>
          <w:szCs w:val="20"/>
        </w:rPr>
        <w:tab/>
      </w:r>
      <w:r w:rsidRPr="00757336">
        <w:rPr>
          <w:rFonts w:ascii="Calibri" w:hAnsi="Calibri" w:cs="Calibri"/>
          <w:sz w:val="20"/>
          <w:szCs w:val="20"/>
        </w:rPr>
        <w:tab/>
      </w:r>
      <w:r w:rsidRPr="00757336">
        <w:rPr>
          <w:rFonts w:ascii="Calibri" w:hAnsi="Calibri" w:cs="Calibri"/>
          <w:sz w:val="20"/>
          <w:szCs w:val="20"/>
        </w:rPr>
        <w:tab/>
      </w:r>
      <w:r w:rsidRPr="00757336">
        <w:rPr>
          <w:rFonts w:ascii="Calibri" w:hAnsi="Calibri" w:cs="Calibri"/>
          <w:sz w:val="20"/>
          <w:szCs w:val="20"/>
        </w:rPr>
        <w:tab/>
      </w:r>
      <w:r w:rsidRPr="00757336">
        <w:rPr>
          <w:rFonts w:ascii="Calibri" w:hAnsi="Calibri" w:cs="Calibri"/>
          <w:sz w:val="20"/>
          <w:szCs w:val="20"/>
        </w:rPr>
        <w:tab/>
      </w:r>
      <w:r w:rsidRPr="00757336">
        <w:rPr>
          <w:rFonts w:ascii="Calibri" w:hAnsi="Calibri" w:cs="Calibri"/>
          <w:sz w:val="20"/>
          <w:szCs w:val="20"/>
        </w:rPr>
        <w:tab/>
      </w:r>
      <w:r w:rsidRPr="00757336">
        <w:rPr>
          <w:rFonts w:ascii="Calibri" w:hAnsi="Calibri" w:cs="Calibri"/>
          <w:sz w:val="20"/>
          <w:szCs w:val="20"/>
        </w:rPr>
        <w:tab/>
      </w:r>
      <w:r w:rsidRPr="00757336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757336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757336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757336">
        <w:rPr>
          <w:rFonts w:ascii="Calibri" w:hAnsi="Calibri" w:cs="Calibri"/>
          <w:sz w:val="20"/>
          <w:szCs w:val="20"/>
        </w:rPr>
        <w:t>7</w:t>
      </w:r>
      <w:r w:rsidR="003E08F8" w:rsidRPr="00757336">
        <w:rPr>
          <w:rFonts w:ascii="Calibri" w:hAnsi="Calibri" w:cs="Calibri"/>
          <w:sz w:val="20"/>
          <w:szCs w:val="20"/>
        </w:rPr>
        <w:t xml:space="preserve"> do SWZ</w:t>
      </w:r>
    </w:p>
    <w:p w14:paraId="238ABAF8" w14:textId="77777777" w:rsidR="00DA509A" w:rsidRPr="00757336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238ABAF9" w14:textId="35541DA6" w:rsidR="00D22BE4" w:rsidRPr="00757336" w:rsidRDefault="00DA509A" w:rsidP="00D22BE4">
      <w:pPr>
        <w:jc w:val="center"/>
        <w:rPr>
          <w:rFonts w:ascii="Calibri" w:hAnsi="Calibri" w:cs="Calibri"/>
          <w:sz w:val="20"/>
          <w:szCs w:val="20"/>
        </w:rPr>
      </w:pPr>
      <w:r w:rsidRPr="00757336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757336">
        <w:rPr>
          <w:rFonts w:ascii="Calibri" w:hAnsi="Calibri" w:cs="Calibri"/>
          <w:sz w:val="20"/>
          <w:szCs w:val="20"/>
        </w:rPr>
        <w:t>...............</w:t>
      </w:r>
      <w:r w:rsidR="0032655D" w:rsidRPr="00757336">
        <w:rPr>
          <w:rFonts w:ascii="Calibri" w:hAnsi="Calibri" w:cs="Calibri"/>
          <w:sz w:val="20"/>
          <w:szCs w:val="20"/>
        </w:rPr>
        <w:tab/>
      </w:r>
      <w:r w:rsidR="0032655D" w:rsidRPr="00757336">
        <w:rPr>
          <w:rFonts w:ascii="Calibri" w:hAnsi="Calibri" w:cs="Calibri"/>
          <w:sz w:val="20"/>
          <w:szCs w:val="20"/>
        </w:rPr>
        <w:tab/>
      </w:r>
      <w:r w:rsidR="0032655D" w:rsidRPr="00757336">
        <w:rPr>
          <w:rFonts w:ascii="Calibri" w:hAnsi="Calibri" w:cs="Calibri"/>
          <w:sz w:val="20"/>
          <w:szCs w:val="20"/>
        </w:rPr>
        <w:tab/>
      </w:r>
      <w:r w:rsidR="0032655D" w:rsidRPr="00757336">
        <w:rPr>
          <w:rFonts w:ascii="Calibri" w:hAnsi="Calibri" w:cs="Calibri"/>
          <w:sz w:val="20"/>
          <w:szCs w:val="20"/>
        </w:rPr>
        <w:tab/>
      </w:r>
      <w:r w:rsidR="0032655D" w:rsidRPr="00757336">
        <w:rPr>
          <w:rFonts w:ascii="Calibri" w:hAnsi="Calibri" w:cs="Calibri"/>
          <w:sz w:val="20"/>
          <w:szCs w:val="20"/>
        </w:rPr>
        <w:tab/>
      </w:r>
      <w:r w:rsidR="0032655D" w:rsidRPr="00757336">
        <w:rPr>
          <w:rFonts w:ascii="Calibri" w:hAnsi="Calibri" w:cs="Calibri"/>
          <w:sz w:val="20"/>
          <w:szCs w:val="20"/>
        </w:rPr>
        <w:tab/>
      </w:r>
      <w:r w:rsidR="00D22BE4" w:rsidRPr="00757336">
        <w:rPr>
          <w:rFonts w:ascii="Calibri" w:hAnsi="Calibri" w:cs="Calibri"/>
          <w:sz w:val="20"/>
          <w:szCs w:val="20"/>
        </w:rPr>
        <w:t xml:space="preserve">    </w:t>
      </w:r>
      <w:r w:rsidR="008472CE" w:rsidRPr="00757336">
        <w:rPr>
          <w:rFonts w:ascii="Calibri" w:hAnsi="Calibri" w:cs="Calibri"/>
          <w:sz w:val="20"/>
          <w:szCs w:val="20"/>
        </w:rPr>
        <w:tab/>
      </w:r>
      <w:r w:rsidR="008472CE" w:rsidRPr="00757336">
        <w:rPr>
          <w:rFonts w:ascii="Calibri" w:hAnsi="Calibri" w:cs="Calibri"/>
          <w:sz w:val="20"/>
          <w:szCs w:val="20"/>
        </w:rPr>
        <w:tab/>
      </w:r>
      <w:r w:rsidR="008472CE" w:rsidRPr="00757336">
        <w:rPr>
          <w:rFonts w:ascii="Calibri" w:hAnsi="Calibri" w:cs="Calibri"/>
          <w:sz w:val="20"/>
          <w:szCs w:val="20"/>
        </w:rPr>
        <w:tab/>
      </w:r>
      <w:r w:rsidR="00D22BE4" w:rsidRPr="00757336">
        <w:rPr>
          <w:rFonts w:ascii="Calibri" w:hAnsi="Calibri" w:cs="Calibri"/>
          <w:sz w:val="20"/>
          <w:szCs w:val="20"/>
        </w:rPr>
        <w:t>...................................., dnia ....................... 20</w:t>
      </w:r>
      <w:r w:rsidR="000A40F9" w:rsidRPr="00757336">
        <w:rPr>
          <w:rFonts w:ascii="Calibri" w:hAnsi="Calibri" w:cs="Calibri"/>
          <w:sz w:val="20"/>
          <w:szCs w:val="20"/>
        </w:rPr>
        <w:t>2</w:t>
      </w:r>
      <w:r w:rsidR="00BA5780">
        <w:rPr>
          <w:rFonts w:ascii="Calibri" w:hAnsi="Calibri" w:cs="Calibri"/>
          <w:sz w:val="20"/>
          <w:szCs w:val="20"/>
        </w:rPr>
        <w:t>6</w:t>
      </w:r>
      <w:r w:rsidR="00D22BE4" w:rsidRPr="00757336">
        <w:rPr>
          <w:rFonts w:ascii="Calibri" w:hAnsi="Calibri" w:cs="Calibri"/>
          <w:sz w:val="20"/>
          <w:szCs w:val="20"/>
        </w:rPr>
        <w:t xml:space="preserve"> r.</w:t>
      </w:r>
    </w:p>
    <w:p w14:paraId="238ABAFA" w14:textId="77777777" w:rsidR="00DA509A" w:rsidRPr="00757336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757336">
        <w:rPr>
          <w:rFonts w:ascii="Calibri" w:hAnsi="Calibri" w:cs="Calibri"/>
          <w:sz w:val="20"/>
          <w:szCs w:val="20"/>
        </w:rPr>
        <w:tab/>
      </w:r>
      <w:r w:rsidR="00910410" w:rsidRPr="00757336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757336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238ABAFB" w14:textId="77777777" w:rsidR="00DA509A" w:rsidRPr="00757336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238ABAFC" w14:textId="77777777" w:rsidR="0032655D" w:rsidRPr="00757336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757336">
        <w:rPr>
          <w:rFonts w:ascii="Calibri" w:hAnsi="Calibri" w:cs="Calibri"/>
          <w:b/>
          <w:color w:val="auto"/>
          <w:sz w:val="20"/>
          <w:szCs w:val="20"/>
        </w:rPr>
        <w:tab/>
      </w:r>
      <w:r w:rsidRPr="00757336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757336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</w:p>
    <w:p w14:paraId="238ABAFD" w14:textId="77777777" w:rsidR="002A5798" w:rsidRPr="00757336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757336">
        <w:rPr>
          <w:rFonts w:ascii="Calibri" w:hAnsi="Calibri" w:cs="Calibri"/>
          <w:sz w:val="20"/>
          <w:szCs w:val="20"/>
        </w:rPr>
        <w:t>Składany do zadania</w:t>
      </w:r>
      <w:r w:rsidRPr="00757336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238ABAFE" w14:textId="77777777" w:rsidR="007B2867" w:rsidRPr="00757336" w:rsidRDefault="007B2867" w:rsidP="00AD565D">
      <w:pPr>
        <w:shd w:val="clear" w:color="auto" w:fill="DEEAF6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238ABAFF" w14:textId="0E486A38" w:rsidR="00ED75F1" w:rsidRPr="00757336" w:rsidRDefault="00231A11" w:rsidP="00AD565D">
      <w:pPr>
        <w:shd w:val="clear" w:color="auto" w:fill="DEEAF6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231A11">
        <w:rPr>
          <w:rFonts w:ascii="Calibri" w:hAnsi="Calibri" w:cs="Calibri"/>
          <w:b/>
          <w:bCs/>
          <w:sz w:val="20"/>
          <w:szCs w:val="20"/>
        </w:rPr>
        <w:t>„</w:t>
      </w:r>
      <w:r w:rsidR="00BA5780" w:rsidRPr="00E10813">
        <w:rPr>
          <w:rFonts w:ascii="Calibri" w:hAnsi="Calibri" w:cs="Calibri"/>
          <w:b/>
          <w:sz w:val="20"/>
          <w:szCs w:val="20"/>
        </w:rPr>
        <w:t>Remont bazy magazynowej OLiOC do realizacji zadań kryzysowych na terenie Miasta i Gminy Sienno</w:t>
      </w:r>
      <w:r w:rsidRPr="00231A11">
        <w:rPr>
          <w:rFonts w:ascii="Calibri" w:hAnsi="Calibri" w:cs="Calibri"/>
          <w:b/>
          <w:bCs/>
          <w:sz w:val="20"/>
          <w:szCs w:val="20"/>
        </w:rPr>
        <w:t>”</w:t>
      </w:r>
    </w:p>
    <w:p w14:paraId="238ABB00" w14:textId="77777777" w:rsidR="00CA23A0" w:rsidRPr="00757336" w:rsidRDefault="00CA23A0" w:rsidP="00AD565D">
      <w:pPr>
        <w:shd w:val="clear" w:color="auto" w:fill="DEEAF6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757336" w14:paraId="238ABB08" w14:textId="77777777" w:rsidTr="00AD565D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38ABB01" w14:textId="77777777" w:rsidR="00532237" w:rsidRPr="00757336" w:rsidRDefault="00532237" w:rsidP="00AD565D">
            <w:pPr>
              <w:shd w:val="clear" w:color="auto" w:fill="DEEAF6"/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75733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38ABB02" w14:textId="77777777" w:rsidR="00532237" w:rsidRPr="00757336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57336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38ABB03" w14:textId="77777777" w:rsidR="00532237" w:rsidRPr="00757336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57336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38ABB04" w14:textId="77777777" w:rsidR="00532237" w:rsidRPr="00757336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38ABB05" w14:textId="77777777" w:rsidR="00532237" w:rsidRPr="00757336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57336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238ABB06" w14:textId="77777777" w:rsidR="00532237" w:rsidRPr="00757336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57336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38ABB07" w14:textId="77777777" w:rsidR="00532237" w:rsidRPr="00757336" w:rsidRDefault="00532237" w:rsidP="00AD565D">
            <w:pPr>
              <w:pStyle w:val="Default"/>
              <w:shd w:val="clear" w:color="auto" w:fill="DEEAF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57336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757336" w14:paraId="238ABB21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38ABB09" w14:textId="77777777" w:rsidR="00532237" w:rsidRPr="00757336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75733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38ABB0A" w14:textId="42B84F37" w:rsidR="00532237" w:rsidRPr="00757336" w:rsidRDefault="002B7531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57336">
              <w:rPr>
                <w:rFonts w:ascii="Calibri" w:hAnsi="Calibri" w:cs="Calibri"/>
                <w:sz w:val="20"/>
                <w:szCs w:val="20"/>
              </w:rPr>
              <w:t>…………….. ………………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98B6E59" w14:textId="77777777" w:rsidR="00CD7AF5" w:rsidRPr="00757336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7336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238ABB0B" w14:textId="2439695A" w:rsidR="00532237" w:rsidRPr="00757336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7336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38ABB0C" w14:textId="06DE81F1" w:rsidR="004066AE" w:rsidRPr="00757336" w:rsidRDefault="00914987" w:rsidP="00CD7AF5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Posiadający u</w:t>
            </w:r>
            <w:r w:rsidR="004066AE" w:rsidRPr="00757336">
              <w:rPr>
                <w:rFonts w:ascii="Calibri" w:hAnsi="Calibri" w:cs="Calibri"/>
                <w:sz w:val="20"/>
                <w:szCs w:val="20"/>
              </w:rPr>
              <w:t xml:space="preserve">prawnienia budowlane do kierowania robotami budowlanymi </w:t>
            </w:r>
            <w:r w:rsidR="00CD7AF5" w:rsidRPr="00757336">
              <w:rPr>
                <w:rFonts w:ascii="Calibri" w:hAnsi="Calibri" w:cs="Calibri"/>
                <w:sz w:val="20"/>
                <w:szCs w:val="20"/>
              </w:rPr>
              <w:br/>
            </w:r>
            <w:r w:rsidR="004066AE" w:rsidRPr="00757336">
              <w:rPr>
                <w:rFonts w:ascii="Calibri" w:hAnsi="Calibri" w:cs="Calibri"/>
                <w:sz w:val="20"/>
                <w:szCs w:val="20"/>
              </w:rPr>
              <w:t xml:space="preserve">w specjalności </w:t>
            </w:r>
            <w:r w:rsidR="00773C83" w:rsidRPr="00773C83">
              <w:rPr>
                <w:rFonts w:ascii="Calibri" w:hAnsi="Calibri" w:cs="Calibri"/>
                <w:b/>
                <w:bCs/>
                <w:sz w:val="20"/>
                <w:szCs w:val="20"/>
              </w:rPr>
              <w:t>konstrukcyjno-budowlanej</w:t>
            </w:r>
            <w:r w:rsidR="00CD7AF5" w:rsidRPr="0075733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  <w:p w14:paraId="238ABB0D" w14:textId="77777777" w:rsidR="004066AE" w:rsidRPr="00757336" w:rsidRDefault="004066AE" w:rsidP="004066AE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238ABB0E" w14:textId="77777777" w:rsidR="004066AE" w:rsidRPr="00757336" w:rsidRDefault="004066AE" w:rsidP="004066AE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57336">
              <w:rPr>
                <w:rFonts w:ascii="Calibri" w:hAnsi="Calibri" w:cs="Calibri"/>
                <w:b/>
                <w:bCs/>
                <w:sz w:val="20"/>
                <w:szCs w:val="20"/>
              </w:rPr>
              <w:t>Nr uprawnień ……………………..</w:t>
            </w:r>
          </w:p>
          <w:p w14:paraId="238ABB1F" w14:textId="4E92D162" w:rsidR="0014290E" w:rsidRPr="00757336" w:rsidRDefault="0014290E" w:rsidP="00BF6329">
            <w:pPr>
              <w:pStyle w:val="Default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38ABB20" w14:textId="77777777" w:rsidR="00532237" w:rsidRPr="00757336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57336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238ABB22" w14:textId="77777777" w:rsidR="0032655D" w:rsidRPr="00757336" w:rsidRDefault="0032655D" w:rsidP="00663DFE">
      <w:pPr>
        <w:pStyle w:val="default0"/>
        <w:spacing w:before="120" w:beforeAutospacing="0" w:after="120" w:afterAutospacing="0"/>
        <w:ind w:right="110"/>
        <w:jc w:val="both"/>
        <w:rPr>
          <w:rFonts w:ascii="Calibri" w:hAnsi="Calibri" w:cs="Calibri"/>
          <w:sz w:val="20"/>
          <w:szCs w:val="20"/>
        </w:rPr>
      </w:pPr>
      <w:r w:rsidRPr="00757336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757336">
        <w:rPr>
          <w:rFonts w:ascii="Calibri" w:hAnsi="Calibri" w:cs="Calibri"/>
          <w:sz w:val="20"/>
          <w:szCs w:val="20"/>
        </w:rPr>
        <w:t xml:space="preserve">oświadczam(my), </w:t>
      </w:r>
      <w:r w:rsidRPr="00757336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757336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757336">
        <w:rPr>
          <w:rFonts w:ascii="Calibri" w:hAnsi="Calibri" w:cs="Calibri"/>
          <w:sz w:val="20"/>
          <w:szCs w:val="20"/>
        </w:rPr>
        <w:t xml:space="preserve">awnienia wymagane w postawionym </w:t>
      </w:r>
      <w:r w:rsidRPr="00757336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757336">
        <w:rPr>
          <w:rFonts w:ascii="Calibri" w:hAnsi="Calibri" w:cs="Calibri"/>
          <w:sz w:val="20"/>
          <w:szCs w:val="20"/>
        </w:rPr>
        <w:t>.</w:t>
      </w:r>
      <w:r w:rsidRPr="00757336">
        <w:rPr>
          <w:rFonts w:ascii="Calibri" w:hAnsi="Calibri" w:cs="Calibri"/>
          <w:sz w:val="20"/>
          <w:szCs w:val="20"/>
        </w:rPr>
        <w:t xml:space="preserve"> </w:t>
      </w:r>
    </w:p>
    <w:p w14:paraId="238ABB23" w14:textId="327BFEBB" w:rsidR="00461FBB" w:rsidRPr="00757336" w:rsidRDefault="0032655D" w:rsidP="00663DFE">
      <w:pPr>
        <w:pStyle w:val="Default"/>
        <w:ind w:right="110"/>
        <w:rPr>
          <w:rFonts w:ascii="Calibri" w:hAnsi="Calibri" w:cs="Calibri"/>
          <w:color w:val="auto"/>
          <w:sz w:val="20"/>
          <w:szCs w:val="20"/>
        </w:rPr>
      </w:pPr>
      <w:r w:rsidRPr="00757336">
        <w:rPr>
          <w:rFonts w:ascii="Calibri" w:hAnsi="Calibri" w:cs="Calibri"/>
          <w:sz w:val="20"/>
          <w:szCs w:val="20"/>
        </w:rPr>
        <w:t>* niepotrzebne skreślić ( jeżeli wykonawca pozostaje w stosunku umowy cywilno prawnej pozostawiamy własne)</w:t>
      </w:r>
      <w:r w:rsidR="00B6420B" w:rsidRPr="00757336">
        <w:rPr>
          <w:rFonts w:ascii="Calibri" w:hAnsi="Calibri" w:cs="Calibri"/>
          <w:sz w:val="20"/>
          <w:szCs w:val="20"/>
        </w:rPr>
        <w:t>.</w:t>
      </w:r>
    </w:p>
    <w:sectPr w:rsidR="00461FBB" w:rsidRPr="00757336" w:rsidSect="00BA578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142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D57DA" w14:textId="77777777" w:rsidR="00283E4A" w:rsidRDefault="00283E4A">
      <w:r>
        <w:separator/>
      </w:r>
    </w:p>
  </w:endnote>
  <w:endnote w:type="continuationSeparator" w:id="0">
    <w:p w14:paraId="4C48CC08" w14:textId="77777777" w:rsidR="00283E4A" w:rsidRDefault="0028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ABB2D" w14:textId="77777777" w:rsidR="003F0785" w:rsidRDefault="00CD57A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F07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8ABB2E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" w:hAnsi="Calibri" w:cs="Calibri"/>
        <w:sz w:val="20"/>
        <w:szCs w:val="20"/>
      </w:rPr>
      <w:id w:val="596369956"/>
      <w:docPartObj>
        <w:docPartGallery w:val="Page Numbers (Bottom of Page)"/>
        <w:docPartUnique/>
      </w:docPartObj>
    </w:sdtPr>
    <w:sdtContent>
      <w:p w14:paraId="7891A171" w14:textId="77777777" w:rsidR="00B953AE" w:rsidRDefault="00B953AE" w:rsidP="00B953AE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B953AE">
          <w:rPr>
            <w:rFonts w:ascii="Calibri" w:hAnsi="Calibri" w:cs="Calibri"/>
            <w:sz w:val="20"/>
            <w:szCs w:val="20"/>
          </w:rPr>
          <w:fldChar w:fldCharType="begin"/>
        </w:r>
        <w:r w:rsidRPr="00B953AE">
          <w:rPr>
            <w:rFonts w:ascii="Calibri" w:hAnsi="Calibri" w:cs="Calibri"/>
            <w:sz w:val="20"/>
            <w:szCs w:val="20"/>
          </w:rPr>
          <w:instrText>PAGE   \* MERGEFORMAT</w:instrText>
        </w:r>
        <w:r w:rsidRPr="00B953AE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B953AE">
          <w:rPr>
            <w:rFonts w:ascii="Calibri" w:hAnsi="Calibri" w:cs="Calibri"/>
            <w:sz w:val="20"/>
            <w:szCs w:val="20"/>
          </w:rPr>
          <w:fldChar w:fldCharType="end"/>
        </w:r>
      </w:p>
      <w:p w14:paraId="05EB5CAC" w14:textId="77777777" w:rsidR="00B953AE" w:rsidRPr="00B953AE" w:rsidRDefault="00B953AE" w:rsidP="00B953AE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314EE643" w14:textId="77777777" w:rsidR="00B953AE" w:rsidRPr="00B953AE" w:rsidRDefault="00B953AE" w:rsidP="00B953AE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B953AE">
          <w:rPr>
            <w:rFonts w:ascii="Calibri" w:hAnsi="Calibri" w:cs="Calibri"/>
            <w:b/>
            <w:sz w:val="20"/>
            <w:szCs w:val="20"/>
          </w:rPr>
          <w:t>Dokument musi być podpisany kwalifikowanym podpisem elektronicznym lub podpisem zaufanym lub podpisem osobistym</w:t>
        </w:r>
        <w:r w:rsidRPr="00B953AE">
          <w:rPr>
            <w:rFonts w:ascii="Calibri" w:hAnsi="Calibri" w:cs="Calibri"/>
            <w:sz w:val="20"/>
            <w:szCs w:val="20"/>
          </w:rPr>
          <w:t>.</w:t>
        </w:r>
      </w:p>
    </w:sdtContent>
  </w:sdt>
  <w:p w14:paraId="238ABB30" w14:textId="77777777" w:rsidR="003F0785" w:rsidRPr="00B953AE" w:rsidRDefault="003F0785" w:rsidP="00B953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" w:hAnsi="Calibri" w:cs="Calibri"/>
        <w:sz w:val="20"/>
        <w:szCs w:val="20"/>
      </w:rPr>
      <w:id w:val="861867182"/>
      <w:docPartObj>
        <w:docPartGallery w:val="Page Numbers (Bottom of Page)"/>
        <w:docPartUnique/>
      </w:docPartObj>
    </w:sdtPr>
    <w:sdtContent>
      <w:p w14:paraId="53A1F628" w14:textId="77777777" w:rsidR="00B953AE" w:rsidRDefault="00B953AE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B953AE">
          <w:rPr>
            <w:rFonts w:ascii="Calibri" w:hAnsi="Calibri" w:cs="Calibri"/>
            <w:sz w:val="20"/>
            <w:szCs w:val="20"/>
          </w:rPr>
          <w:fldChar w:fldCharType="begin"/>
        </w:r>
        <w:r w:rsidRPr="00B953AE">
          <w:rPr>
            <w:rFonts w:ascii="Calibri" w:hAnsi="Calibri" w:cs="Calibri"/>
            <w:sz w:val="20"/>
            <w:szCs w:val="20"/>
          </w:rPr>
          <w:instrText>PAGE   \* MERGEFORMAT</w:instrText>
        </w:r>
        <w:r w:rsidRPr="00B953AE">
          <w:rPr>
            <w:rFonts w:ascii="Calibri" w:hAnsi="Calibri" w:cs="Calibri"/>
            <w:sz w:val="20"/>
            <w:szCs w:val="20"/>
          </w:rPr>
          <w:fldChar w:fldCharType="separate"/>
        </w:r>
        <w:r w:rsidRPr="00B953AE">
          <w:rPr>
            <w:rFonts w:ascii="Calibri" w:hAnsi="Calibri" w:cs="Calibri"/>
            <w:sz w:val="20"/>
            <w:szCs w:val="20"/>
          </w:rPr>
          <w:t>2</w:t>
        </w:r>
        <w:r w:rsidRPr="00B953AE">
          <w:rPr>
            <w:rFonts w:ascii="Calibri" w:hAnsi="Calibri" w:cs="Calibri"/>
            <w:sz w:val="20"/>
            <w:szCs w:val="20"/>
          </w:rPr>
          <w:fldChar w:fldCharType="end"/>
        </w:r>
      </w:p>
      <w:p w14:paraId="194051C4" w14:textId="77777777" w:rsidR="00B953AE" w:rsidRPr="00B953AE" w:rsidRDefault="00B953AE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338A6A6A" w14:textId="3B5FB4F3" w:rsidR="00B953AE" w:rsidRPr="00B953AE" w:rsidRDefault="00B953AE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B953AE">
          <w:rPr>
            <w:rFonts w:ascii="Calibri" w:hAnsi="Calibri" w:cs="Calibri"/>
            <w:b/>
            <w:sz w:val="20"/>
            <w:szCs w:val="20"/>
          </w:rPr>
          <w:t>Dokument musi być podpisany kwalifikowanym podpisem elektronicznym lub podpisem zaufanym lub podpisem osobistym</w:t>
        </w:r>
        <w:r w:rsidRPr="00B953AE">
          <w:rPr>
            <w:rFonts w:ascii="Calibri" w:hAnsi="Calibri" w:cs="Calibri"/>
            <w:sz w:val="20"/>
            <w:szCs w:val="20"/>
          </w:rPr>
          <w:t>.</w:t>
        </w:r>
      </w:p>
    </w:sdtContent>
  </w:sdt>
  <w:p w14:paraId="238ABB38" w14:textId="77777777" w:rsidR="00FF4FFE" w:rsidRPr="00B953AE" w:rsidRDefault="00FF4FFE">
    <w:pPr>
      <w:pStyle w:val="Stopka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F94EE" w14:textId="77777777" w:rsidR="00283E4A" w:rsidRDefault="00283E4A">
      <w:r>
        <w:separator/>
      </w:r>
    </w:p>
  </w:footnote>
  <w:footnote w:type="continuationSeparator" w:id="0">
    <w:p w14:paraId="71CE3E44" w14:textId="77777777" w:rsidR="00283E4A" w:rsidRDefault="00283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E9A81" w14:textId="77777777" w:rsidR="00BA5780" w:rsidRPr="00757336" w:rsidRDefault="00BA5780" w:rsidP="00BA5780">
    <w:pPr>
      <w:pStyle w:val="Nagwek"/>
      <w:rPr>
        <w:rFonts w:ascii="Calibri" w:hAnsi="Calibri" w:cs="Calibri"/>
        <w:sz w:val="20"/>
        <w:szCs w:val="20"/>
      </w:rPr>
    </w:pPr>
  </w:p>
  <w:p w14:paraId="490A1311" w14:textId="31A9FFFF" w:rsidR="00BA5780" w:rsidRPr="00757336" w:rsidRDefault="00BA5780" w:rsidP="00BA5780">
    <w:pPr>
      <w:pStyle w:val="Nagwek"/>
      <w:rPr>
        <w:rFonts w:ascii="Calibri" w:hAnsi="Calibri" w:cs="Calibri"/>
        <w:sz w:val="20"/>
        <w:szCs w:val="20"/>
      </w:rPr>
    </w:pPr>
    <w:r w:rsidRPr="00757336">
      <w:rPr>
        <w:rFonts w:ascii="Calibri" w:hAnsi="Calibri" w:cs="Calibri"/>
        <w:sz w:val="20"/>
        <w:szCs w:val="20"/>
      </w:rPr>
      <w:t xml:space="preserve">Nr </w:t>
    </w:r>
    <w:r>
      <w:rPr>
        <w:rFonts w:ascii="Calibri" w:hAnsi="Calibri" w:cs="Calibri"/>
        <w:sz w:val="20"/>
        <w:szCs w:val="20"/>
      </w:rPr>
      <w:t>referencyjny</w:t>
    </w:r>
    <w:r w:rsidRPr="00757336">
      <w:rPr>
        <w:rFonts w:ascii="Calibri" w:hAnsi="Calibri" w:cs="Calibri"/>
        <w:sz w:val="20"/>
        <w:szCs w:val="20"/>
      </w:rPr>
      <w:t>:</w:t>
    </w:r>
    <w:r>
      <w:rPr>
        <w:rFonts w:ascii="Calibri" w:hAnsi="Calibri" w:cs="Calibri"/>
        <w:sz w:val="20"/>
        <w:szCs w:val="20"/>
      </w:rPr>
      <w:t xml:space="preserve">  </w:t>
    </w:r>
    <w:r w:rsidR="008E6372">
      <w:rPr>
        <w:rFonts w:ascii="Calibri" w:hAnsi="Calibri" w:cs="Calibri"/>
        <w:sz w:val="20"/>
        <w:szCs w:val="20"/>
      </w:rPr>
      <w:t>KIR.271.6.2026</w:t>
    </w:r>
  </w:p>
  <w:p w14:paraId="228A429A" w14:textId="77777777" w:rsidR="00BA5780" w:rsidRPr="00757336" w:rsidRDefault="00BA5780" w:rsidP="00BA5780">
    <w:pPr>
      <w:pStyle w:val="Nagwek"/>
      <w:rPr>
        <w:rFonts w:ascii="Calibri" w:hAnsi="Calibri" w:cs="Calibri"/>
        <w:sz w:val="20"/>
        <w:szCs w:val="20"/>
      </w:rPr>
    </w:pPr>
  </w:p>
  <w:p w14:paraId="238ABB2C" w14:textId="77777777" w:rsidR="003F0785" w:rsidRPr="00BA5780" w:rsidRDefault="003F0785" w:rsidP="00BA57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602B4" w14:textId="77777777" w:rsidR="008472CE" w:rsidRPr="00757336" w:rsidRDefault="008472CE" w:rsidP="00AC33F5">
    <w:pPr>
      <w:pStyle w:val="Nagwek"/>
      <w:rPr>
        <w:rFonts w:ascii="Calibri" w:hAnsi="Calibri" w:cs="Calibri"/>
        <w:sz w:val="20"/>
        <w:szCs w:val="20"/>
      </w:rPr>
    </w:pPr>
  </w:p>
  <w:p w14:paraId="238ABB35" w14:textId="71F231FE" w:rsidR="00AC33F5" w:rsidRPr="00757336" w:rsidRDefault="00AC33F5" w:rsidP="00AC33F5">
    <w:pPr>
      <w:pStyle w:val="Nagwek"/>
      <w:rPr>
        <w:rFonts w:ascii="Calibri" w:hAnsi="Calibri" w:cs="Calibri"/>
        <w:sz w:val="20"/>
        <w:szCs w:val="20"/>
      </w:rPr>
    </w:pPr>
    <w:r w:rsidRPr="00757336">
      <w:rPr>
        <w:rFonts w:ascii="Calibri" w:hAnsi="Calibri" w:cs="Calibri"/>
        <w:sz w:val="20"/>
        <w:szCs w:val="20"/>
      </w:rPr>
      <w:t xml:space="preserve">Nr </w:t>
    </w:r>
    <w:r w:rsidR="009469C9">
      <w:rPr>
        <w:rFonts w:ascii="Calibri" w:hAnsi="Calibri" w:cs="Calibri"/>
        <w:sz w:val="20"/>
        <w:szCs w:val="20"/>
      </w:rPr>
      <w:t>referencyjny</w:t>
    </w:r>
    <w:r w:rsidRPr="00757336">
      <w:rPr>
        <w:rFonts w:ascii="Calibri" w:hAnsi="Calibri" w:cs="Calibri"/>
        <w:sz w:val="20"/>
        <w:szCs w:val="20"/>
      </w:rPr>
      <w:t>:</w:t>
    </w:r>
    <w:r w:rsidR="00BF6329">
      <w:rPr>
        <w:rFonts w:ascii="Calibri" w:hAnsi="Calibri" w:cs="Calibri"/>
        <w:sz w:val="20"/>
        <w:szCs w:val="20"/>
      </w:rPr>
      <w:t xml:space="preserve"> </w:t>
    </w:r>
    <w:r w:rsidR="00BA5780">
      <w:rPr>
        <w:rFonts w:ascii="Calibri" w:hAnsi="Calibri" w:cs="Calibri"/>
        <w:sz w:val="20"/>
        <w:szCs w:val="20"/>
      </w:rPr>
      <w:t xml:space="preserve"> </w:t>
    </w:r>
  </w:p>
  <w:p w14:paraId="238ABB36" w14:textId="77777777" w:rsidR="00127B5D" w:rsidRPr="00757336" w:rsidRDefault="00127B5D" w:rsidP="00AC33F5">
    <w:pPr>
      <w:pStyle w:val="Nagwek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02F5F6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42078126">
    <w:abstractNumId w:val="38"/>
  </w:num>
  <w:num w:numId="2" w16cid:durableId="1598054085">
    <w:abstractNumId w:val="44"/>
  </w:num>
  <w:num w:numId="3" w16cid:durableId="2116900796">
    <w:abstractNumId w:val="32"/>
  </w:num>
  <w:num w:numId="4" w16cid:durableId="626740147">
    <w:abstractNumId w:val="28"/>
  </w:num>
  <w:num w:numId="5" w16cid:durableId="543567931">
    <w:abstractNumId w:val="20"/>
  </w:num>
  <w:num w:numId="6" w16cid:durableId="702900999">
    <w:abstractNumId w:val="35"/>
  </w:num>
  <w:num w:numId="7" w16cid:durableId="882909864">
    <w:abstractNumId w:val="39"/>
  </w:num>
  <w:num w:numId="8" w16cid:durableId="675772293">
    <w:abstractNumId w:val="25"/>
  </w:num>
  <w:num w:numId="9" w16cid:durableId="932012354">
    <w:abstractNumId w:val="52"/>
  </w:num>
  <w:num w:numId="10" w16cid:durableId="133258147">
    <w:abstractNumId w:val="58"/>
  </w:num>
  <w:num w:numId="11" w16cid:durableId="2123256297">
    <w:abstractNumId w:val="21"/>
  </w:num>
  <w:num w:numId="12" w16cid:durableId="1667855234">
    <w:abstractNumId w:val="55"/>
  </w:num>
  <w:num w:numId="13" w16cid:durableId="1365248668">
    <w:abstractNumId w:val="56"/>
  </w:num>
  <w:num w:numId="14" w16cid:durableId="964770494">
    <w:abstractNumId w:val="13"/>
  </w:num>
  <w:num w:numId="15" w16cid:durableId="636767244">
    <w:abstractNumId w:val="29"/>
  </w:num>
  <w:num w:numId="16" w16cid:durableId="1620993352">
    <w:abstractNumId w:val="34"/>
  </w:num>
  <w:num w:numId="17" w16cid:durableId="928349008">
    <w:abstractNumId w:val="51"/>
  </w:num>
  <w:num w:numId="18" w16cid:durableId="266737755">
    <w:abstractNumId w:val="24"/>
  </w:num>
  <w:num w:numId="19" w16cid:durableId="2080321283">
    <w:abstractNumId w:val="14"/>
  </w:num>
  <w:num w:numId="20" w16cid:durableId="820124879">
    <w:abstractNumId w:val="17"/>
  </w:num>
  <w:num w:numId="21" w16cid:durableId="1693724666">
    <w:abstractNumId w:val="45"/>
  </w:num>
  <w:num w:numId="22" w16cid:durableId="399987716">
    <w:abstractNumId w:val="18"/>
  </w:num>
  <w:num w:numId="23" w16cid:durableId="1864708984">
    <w:abstractNumId w:val="50"/>
  </w:num>
  <w:num w:numId="24" w16cid:durableId="947934831">
    <w:abstractNumId w:val="47"/>
  </w:num>
  <w:num w:numId="25" w16cid:durableId="1001664456">
    <w:abstractNumId w:val="23"/>
  </w:num>
  <w:num w:numId="26" w16cid:durableId="70934167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0181529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7902603">
    <w:abstractNumId w:val="3"/>
  </w:num>
  <w:num w:numId="29" w16cid:durableId="1673727092">
    <w:abstractNumId w:val="8"/>
  </w:num>
  <w:num w:numId="30" w16cid:durableId="1207452654">
    <w:abstractNumId w:val="2"/>
  </w:num>
  <w:num w:numId="31" w16cid:durableId="1572689854">
    <w:abstractNumId w:val="43"/>
  </w:num>
  <w:num w:numId="32" w16cid:durableId="69469782">
    <w:abstractNumId w:val="11"/>
  </w:num>
  <w:num w:numId="33" w16cid:durableId="528762869">
    <w:abstractNumId w:val="31"/>
  </w:num>
  <w:num w:numId="34" w16cid:durableId="1781533239">
    <w:abstractNumId w:val="46"/>
  </w:num>
  <w:num w:numId="35" w16cid:durableId="579563375">
    <w:abstractNumId w:val="16"/>
  </w:num>
  <w:num w:numId="36" w16cid:durableId="1203322755">
    <w:abstractNumId w:val="54"/>
  </w:num>
  <w:num w:numId="37" w16cid:durableId="99689890">
    <w:abstractNumId w:val="15"/>
  </w:num>
  <w:num w:numId="38" w16cid:durableId="1744983158">
    <w:abstractNumId w:val="9"/>
  </w:num>
  <w:num w:numId="39" w16cid:durableId="1570574676">
    <w:abstractNumId w:val="26"/>
  </w:num>
  <w:num w:numId="40" w16cid:durableId="840315130">
    <w:abstractNumId w:val="40"/>
  </w:num>
  <w:num w:numId="41" w16cid:durableId="499199185">
    <w:abstractNumId w:val="36"/>
  </w:num>
  <w:num w:numId="42" w16cid:durableId="25062828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6976879">
    <w:abstractNumId w:val="30"/>
  </w:num>
  <w:num w:numId="44" w16cid:durableId="1767925536">
    <w:abstractNumId w:val="27"/>
  </w:num>
  <w:num w:numId="45" w16cid:durableId="360521081">
    <w:abstractNumId w:val="12"/>
  </w:num>
  <w:num w:numId="46" w16cid:durableId="1540968623">
    <w:abstractNumId w:val="19"/>
  </w:num>
  <w:num w:numId="47" w16cid:durableId="310183709">
    <w:abstractNumId w:val="57"/>
  </w:num>
  <w:num w:numId="48" w16cid:durableId="302275591">
    <w:abstractNumId w:val="49"/>
  </w:num>
  <w:num w:numId="49" w16cid:durableId="54549488">
    <w:abstractNumId w:val="42"/>
  </w:num>
  <w:num w:numId="50" w16cid:durableId="1114012077">
    <w:abstractNumId w:val="10"/>
  </w:num>
  <w:num w:numId="51" w16cid:durableId="1315647269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1F36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A75F3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87068"/>
    <w:rsid w:val="00191FF7"/>
    <w:rsid w:val="00192C7B"/>
    <w:rsid w:val="00194CF3"/>
    <w:rsid w:val="00197122"/>
    <w:rsid w:val="001979DB"/>
    <w:rsid w:val="001A4C70"/>
    <w:rsid w:val="001A5611"/>
    <w:rsid w:val="001A61CA"/>
    <w:rsid w:val="001A6668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A9F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1A11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75AC9"/>
    <w:rsid w:val="002814D4"/>
    <w:rsid w:val="002837ED"/>
    <w:rsid w:val="00283E4A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531"/>
    <w:rsid w:val="002C1EB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3EA4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2F3B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70C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66AE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14D0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3CB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2DCF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4CC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1D9A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3DF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308DE"/>
    <w:rsid w:val="00730CDE"/>
    <w:rsid w:val="0073144C"/>
    <w:rsid w:val="0073327C"/>
    <w:rsid w:val="00733CAF"/>
    <w:rsid w:val="00734D6E"/>
    <w:rsid w:val="007358E6"/>
    <w:rsid w:val="007362F9"/>
    <w:rsid w:val="00737587"/>
    <w:rsid w:val="00744579"/>
    <w:rsid w:val="00747E30"/>
    <w:rsid w:val="00750A35"/>
    <w:rsid w:val="0075289B"/>
    <w:rsid w:val="007548DB"/>
    <w:rsid w:val="0075499B"/>
    <w:rsid w:val="00755404"/>
    <w:rsid w:val="007572CC"/>
    <w:rsid w:val="00757336"/>
    <w:rsid w:val="00760F63"/>
    <w:rsid w:val="00762138"/>
    <w:rsid w:val="007646D7"/>
    <w:rsid w:val="00767954"/>
    <w:rsid w:val="00767A53"/>
    <w:rsid w:val="00770C2E"/>
    <w:rsid w:val="00771D75"/>
    <w:rsid w:val="00773C83"/>
    <w:rsid w:val="00774B5B"/>
    <w:rsid w:val="007763E7"/>
    <w:rsid w:val="00777472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5C25"/>
    <w:rsid w:val="007A5E1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4FF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472CE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A7349"/>
    <w:rsid w:val="008B11F9"/>
    <w:rsid w:val="008B3B91"/>
    <w:rsid w:val="008B3BE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D7C94"/>
    <w:rsid w:val="008E5B27"/>
    <w:rsid w:val="008E6372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4987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69C9"/>
    <w:rsid w:val="0094710D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3F6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2034"/>
    <w:rsid w:val="00A85586"/>
    <w:rsid w:val="00A9175F"/>
    <w:rsid w:val="00A91DA3"/>
    <w:rsid w:val="00A91FE0"/>
    <w:rsid w:val="00A97F70"/>
    <w:rsid w:val="00AA4266"/>
    <w:rsid w:val="00AB2527"/>
    <w:rsid w:val="00AC2D83"/>
    <w:rsid w:val="00AC33F5"/>
    <w:rsid w:val="00AC4555"/>
    <w:rsid w:val="00AC4C9D"/>
    <w:rsid w:val="00AC5669"/>
    <w:rsid w:val="00AC754C"/>
    <w:rsid w:val="00AC780F"/>
    <w:rsid w:val="00AD34D0"/>
    <w:rsid w:val="00AD3D26"/>
    <w:rsid w:val="00AD55FC"/>
    <w:rsid w:val="00AD565D"/>
    <w:rsid w:val="00AE02C5"/>
    <w:rsid w:val="00AE1DEB"/>
    <w:rsid w:val="00AE25F5"/>
    <w:rsid w:val="00AE267D"/>
    <w:rsid w:val="00AE3179"/>
    <w:rsid w:val="00AE5AB8"/>
    <w:rsid w:val="00AE6CD9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0A4A"/>
    <w:rsid w:val="00B52161"/>
    <w:rsid w:val="00B5465B"/>
    <w:rsid w:val="00B55B34"/>
    <w:rsid w:val="00B57C21"/>
    <w:rsid w:val="00B604FC"/>
    <w:rsid w:val="00B61394"/>
    <w:rsid w:val="00B6181B"/>
    <w:rsid w:val="00B6420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53AE"/>
    <w:rsid w:val="00B9651A"/>
    <w:rsid w:val="00B969EC"/>
    <w:rsid w:val="00BA130E"/>
    <w:rsid w:val="00BA1A68"/>
    <w:rsid w:val="00BA1A8D"/>
    <w:rsid w:val="00BA2601"/>
    <w:rsid w:val="00BA3337"/>
    <w:rsid w:val="00BA4BBD"/>
    <w:rsid w:val="00BA5780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203"/>
    <w:rsid w:val="00BE7AE1"/>
    <w:rsid w:val="00BF0427"/>
    <w:rsid w:val="00BF15F1"/>
    <w:rsid w:val="00BF1BAE"/>
    <w:rsid w:val="00BF2503"/>
    <w:rsid w:val="00BF3244"/>
    <w:rsid w:val="00BF353D"/>
    <w:rsid w:val="00BF6329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65FA"/>
    <w:rsid w:val="00C179E7"/>
    <w:rsid w:val="00C22F62"/>
    <w:rsid w:val="00C24130"/>
    <w:rsid w:val="00C244CC"/>
    <w:rsid w:val="00C244E8"/>
    <w:rsid w:val="00C24B37"/>
    <w:rsid w:val="00C25922"/>
    <w:rsid w:val="00C26478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571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57AB"/>
    <w:rsid w:val="00CD6773"/>
    <w:rsid w:val="00CD7AF5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B76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4AEA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04348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3626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23B6"/>
    <w:rsid w:val="00ED4C88"/>
    <w:rsid w:val="00ED567F"/>
    <w:rsid w:val="00ED71AD"/>
    <w:rsid w:val="00ED75F1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761"/>
    <w:rsid w:val="00F14DB7"/>
    <w:rsid w:val="00F21C6C"/>
    <w:rsid w:val="00F21EE8"/>
    <w:rsid w:val="00F226D3"/>
    <w:rsid w:val="00F237E1"/>
    <w:rsid w:val="00F25859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1864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51CC"/>
    <w:rsid w:val="00FC6A5D"/>
    <w:rsid w:val="00FD0F46"/>
    <w:rsid w:val="00FD24DC"/>
    <w:rsid w:val="00FD2552"/>
    <w:rsid w:val="00FD27EC"/>
    <w:rsid w:val="00FD5CB9"/>
    <w:rsid w:val="00FD6DD7"/>
    <w:rsid w:val="00FD77B3"/>
    <w:rsid w:val="00FE39AD"/>
    <w:rsid w:val="00FE3D47"/>
    <w:rsid w:val="00FE4CFE"/>
    <w:rsid w:val="00FE5D7D"/>
    <w:rsid w:val="00FF06AA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8ABAF7"/>
  <w15:docId w15:val="{0C12903D-B56C-432B-8F28-424751EB2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 w:qFormat="1"/>
    <w:lsdException w:name="foot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2F3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E4BB5-762F-478D-AC3F-66D3BFC25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1FE58-F003-4523-8661-5D8405BB4A9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6F915-C8EF-4AE6-A507-C12194794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 Sienno</cp:lastModifiedBy>
  <cp:revision>28</cp:revision>
  <cp:lastPrinted>2020-12-21T08:11:00Z</cp:lastPrinted>
  <dcterms:created xsi:type="dcterms:W3CDTF">2023-11-22T13:04:00Z</dcterms:created>
  <dcterms:modified xsi:type="dcterms:W3CDTF">2026-07-30T06:15:00Z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